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EA55A8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вторая вне</w:t>
      </w:r>
      <w:r w:rsidR="007A6C75">
        <w:rPr>
          <w:b/>
          <w:sz w:val="28"/>
          <w:szCs w:val="28"/>
        </w:rPr>
        <w:t xml:space="preserve">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EA55A8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>25 мая</w:t>
      </w:r>
      <w:r w:rsidR="007A6C75">
        <w:rPr>
          <w:sz w:val="28"/>
          <w:szCs w:val="28"/>
        </w:rPr>
        <w:t xml:space="preserve"> </w:t>
      </w:r>
      <w:r w:rsidR="006410EC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1F4DD7">
        <w:rPr>
          <w:sz w:val="28"/>
          <w:szCs w:val="28"/>
        </w:rPr>
        <w:t xml:space="preserve"> года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</w:t>
      </w:r>
      <w:r w:rsidR="000C7556">
        <w:rPr>
          <w:sz w:val="28"/>
          <w:szCs w:val="28"/>
        </w:rPr>
        <w:t xml:space="preserve">   </w:t>
      </w:r>
      <w:r w:rsidR="002D3125">
        <w:rPr>
          <w:sz w:val="28"/>
          <w:szCs w:val="28"/>
        </w:rPr>
        <w:t xml:space="preserve">     </w:t>
      </w:r>
      <w:r w:rsidR="007043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1F4DD7">
        <w:rPr>
          <w:sz w:val="28"/>
          <w:szCs w:val="28"/>
        </w:rPr>
        <w:t xml:space="preserve">  </w:t>
      </w:r>
      <w:r w:rsidR="007A6C75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№ </w:t>
      </w:r>
      <w:r w:rsidR="001F4DD7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1F4DD7">
        <w:rPr>
          <w:sz w:val="28"/>
          <w:szCs w:val="28"/>
        </w:rPr>
        <w:t>3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8C6646" w:rsidRDefault="00F9368E" w:rsidP="007755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043A9">
        <w:rPr>
          <w:b/>
          <w:sz w:val="28"/>
          <w:szCs w:val="28"/>
        </w:rPr>
        <w:t xml:space="preserve"> назначении публичных слушаний по обсуждению проекта решения </w:t>
      </w:r>
      <w:r w:rsidR="00775554">
        <w:rPr>
          <w:b/>
          <w:sz w:val="28"/>
          <w:szCs w:val="28"/>
        </w:rPr>
        <w:t>Совета депутатов  «О внесении изменени</w:t>
      </w:r>
      <w:r w:rsidR="00EA55A8">
        <w:rPr>
          <w:b/>
          <w:sz w:val="28"/>
          <w:szCs w:val="28"/>
        </w:rPr>
        <w:t>я</w:t>
      </w:r>
      <w:r w:rsidR="00775554">
        <w:rPr>
          <w:b/>
          <w:sz w:val="28"/>
          <w:szCs w:val="28"/>
        </w:rPr>
        <w:t xml:space="preserve"> в Устав муниципального образования «</w:t>
      </w:r>
      <w:proofErr w:type="spellStart"/>
      <w:r w:rsidR="00775554">
        <w:rPr>
          <w:b/>
          <w:sz w:val="28"/>
          <w:szCs w:val="28"/>
        </w:rPr>
        <w:t>Шеговарское</w:t>
      </w:r>
      <w:proofErr w:type="spellEnd"/>
      <w:r w:rsidR="00775554">
        <w:rPr>
          <w:b/>
          <w:sz w:val="28"/>
          <w:szCs w:val="28"/>
        </w:rPr>
        <w:t xml:space="preserve">» Шенкурского района Архангельской области» </w:t>
      </w:r>
      <w:r>
        <w:rPr>
          <w:b/>
          <w:sz w:val="28"/>
          <w:szCs w:val="28"/>
        </w:rPr>
        <w:t xml:space="preserve"> </w:t>
      </w:r>
    </w:p>
    <w:p w:rsidR="00475879" w:rsidRDefault="00475879" w:rsidP="00475879">
      <w:pPr>
        <w:spacing w:after="0"/>
        <w:rPr>
          <w:b/>
          <w:sz w:val="28"/>
          <w:szCs w:val="28"/>
        </w:rPr>
      </w:pPr>
    </w:p>
    <w:p w:rsidR="00EA55A8" w:rsidRPr="00EA55A8" w:rsidRDefault="00475879" w:rsidP="00EA55A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5879">
        <w:rPr>
          <w:sz w:val="28"/>
          <w:szCs w:val="28"/>
        </w:rPr>
        <w:t xml:space="preserve">         </w:t>
      </w:r>
      <w:r w:rsidR="00775554">
        <w:rPr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Положением </w:t>
      </w:r>
      <w:r w:rsidR="00EA55A8">
        <w:rPr>
          <w:sz w:val="28"/>
          <w:szCs w:val="28"/>
        </w:rPr>
        <w:t>об организации и проведении</w:t>
      </w:r>
      <w:r w:rsidR="00775554">
        <w:rPr>
          <w:sz w:val="28"/>
          <w:szCs w:val="28"/>
        </w:rPr>
        <w:t xml:space="preserve"> публичных слушаний на территории муниципального образования «</w:t>
      </w:r>
      <w:proofErr w:type="spellStart"/>
      <w:r w:rsidR="00775554">
        <w:rPr>
          <w:sz w:val="28"/>
          <w:szCs w:val="28"/>
        </w:rPr>
        <w:t>Шегов</w:t>
      </w:r>
      <w:r w:rsidR="00EA4BA9">
        <w:rPr>
          <w:sz w:val="28"/>
          <w:szCs w:val="28"/>
        </w:rPr>
        <w:t>а</w:t>
      </w:r>
      <w:r w:rsidR="00775554">
        <w:rPr>
          <w:sz w:val="28"/>
          <w:szCs w:val="28"/>
        </w:rPr>
        <w:t>рское</w:t>
      </w:r>
      <w:proofErr w:type="spellEnd"/>
      <w:r w:rsidR="00775554">
        <w:rPr>
          <w:sz w:val="28"/>
          <w:szCs w:val="28"/>
        </w:rPr>
        <w:t>», утверждённым решением</w:t>
      </w:r>
      <w:r w:rsidR="00EA4BA9">
        <w:rPr>
          <w:sz w:val="28"/>
          <w:szCs w:val="28"/>
        </w:rPr>
        <w:t xml:space="preserve"> Совета депутатов муниципального образования </w:t>
      </w:r>
      <w:r w:rsidR="00CB2D00">
        <w:rPr>
          <w:sz w:val="28"/>
          <w:szCs w:val="28"/>
        </w:rPr>
        <w:t>«</w:t>
      </w:r>
      <w:proofErr w:type="spellStart"/>
      <w:r w:rsidR="00EA4BA9">
        <w:rPr>
          <w:sz w:val="28"/>
          <w:szCs w:val="28"/>
        </w:rPr>
        <w:t>Шеговарское</w:t>
      </w:r>
      <w:proofErr w:type="spellEnd"/>
      <w:r w:rsidR="00EA4BA9">
        <w:rPr>
          <w:sz w:val="28"/>
          <w:szCs w:val="28"/>
        </w:rPr>
        <w:t xml:space="preserve">» </w:t>
      </w:r>
      <w:r w:rsidR="00EA55A8" w:rsidRPr="00EA55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 24.12.2015 №  146,  </w:t>
      </w:r>
    </w:p>
    <w:p w:rsidR="00EA4BA9" w:rsidRDefault="00475879" w:rsidP="00EA4BA9">
      <w:pPr>
        <w:spacing w:after="0"/>
        <w:jc w:val="both"/>
        <w:rPr>
          <w:sz w:val="28"/>
          <w:szCs w:val="28"/>
        </w:rPr>
      </w:pPr>
      <w:r w:rsidRPr="00475879">
        <w:rPr>
          <w:sz w:val="28"/>
          <w:szCs w:val="28"/>
        </w:rPr>
        <w:t xml:space="preserve"> </w:t>
      </w: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F4DD7" w:rsidRDefault="00BF6B45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F4DD7">
        <w:rPr>
          <w:sz w:val="28"/>
          <w:szCs w:val="28"/>
        </w:rPr>
        <w:t>1</w:t>
      </w:r>
      <w:r>
        <w:rPr>
          <w:sz w:val="28"/>
          <w:szCs w:val="28"/>
        </w:rPr>
        <w:t>.    Назначить публи</w:t>
      </w:r>
      <w:r w:rsidR="00FE4C48">
        <w:rPr>
          <w:sz w:val="28"/>
          <w:szCs w:val="28"/>
        </w:rPr>
        <w:t>ч</w:t>
      </w:r>
      <w:r>
        <w:rPr>
          <w:sz w:val="28"/>
          <w:szCs w:val="28"/>
        </w:rPr>
        <w:t xml:space="preserve">ные слушания по </w:t>
      </w:r>
      <w:r w:rsidR="00F302EB">
        <w:rPr>
          <w:sz w:val="28"/>
          <w:szCs w:val="28"/>
        </w:rPr>
        <w:t xml:space="preserve">обсуждению </w:t>
      </w:r>
      <w:r>
        <w:rPr>
          <w:sz w:val="28"/>
          <w:szCs w:val="28"/>
        </w:rPr>
        <w:t>проект</w:t>
      </w:r>
      <w:r w:rsidR="00F302EB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F302EB">
        <w:rPr>
          <w:sz w:val="28"/>
          <w:szCs w:val="28"/>
        </w:rPr>
        <w:t xml:space="preserve">Совета депутатов </w:t>
      </w:r>
      <w:r w:rsidR="001F4DD7">
        <w:rPr>
          <w:sz w:val="28"/>
          <w:szCs w:val="28"/>
        </w:rPr>
        <w:t>муниципального образования «</w:t>
      </w:r>
      <w:proofErr w:type="spellStart"/>
      <w:r w:rsidR="001F4DD7">
        <w:rPr>
          <w:sz w:val="28"/>
          <w:szCs w:val="28"/>
        </w:rPr>
        <w:t>Шеговарское</w:t>
      </w:r>
      <w:proofErr w:type="spellEnd"/>
      <w:r w:rsidR="001F4DD7">
        <w:rPr>
          <w:sz w:val="28"/>
          <w:szCs w:val="28"/>
        </w:rPr>
        <w:t>» «О внесении изменени</w:t>
      </w:r>
      <w:r w:rsidR="000C7556">
        <w:rPr>
          <w:sz w:val="28"/>
          <w:szCs w:val="28"/>
        </w:rPr>
        <w:t>я</w:t>
      </w:r>
      <w:r w:rsidR="001F4DD7">
        <w:rPr>
          <w:sz w:val="28"/>
          <w:szCs w:val="28"/>
        </w:rPr>
        <w:t xml:space="preserve"> в Устав муниципального образования «</w:t>
      </w:r>
      <w:proofErr w:type="spellStart"/>
      <w:r w:rsidR="001F4DD7">
        <w:rPr>
          <w:sz w:val="28"/>
          <w:szCs w:val="28"/>
        </w:rPr>
        <w:t>Ше</w:t>
      </w:r>
      <w:r w:rsidR="00161863">
        <w:rPr>
          <w:sz w:val="28"/>
          <w:szCs w:val="28"/>
        </w:rPr>
        <w:t>говарское</w:t>
      </w:r>
      <w:proofErr w:type="spellEnd"/>
      <w:r w:rsidR="00161863">
        <w:rPr>
          <w:sz w:val="28"/>
          <w:szCs w:val="28"/>
        </w:rPr>
        <w:t>» Шенкурского района Архангельской области»  (согласно приложени</w:t>
      </w:r>
      <w:r w:rsidR="000C7556">
        <w:rPr>
          <w:sz w:val="28"/>
          <w:szCs w:val="28"/>
        </w:rPr>
        <w:t>ю</w:t>
      </w:r>
      <w:r w:rsidR="00161863">
        <w:rPr>
          <w:sz w:val="28"/>
          <w:szCs w:val="28"/>
        </w:rPr>
        <w:t>)</w:t>
      </w:r>
      <w:r w:rsidR="001F4DD7">
        <w:rPr>
          <w:sz w:val="28"/>
          <w:szCs w:val="28"/>
        </w:rPr>
        <w:t>.</w:t>
      </w:r>
    </w:p>
    <w:p w:rsidR="00DF335C" w:rsidRDefault="00F302EB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Инициатор проведения: глава 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BF6B45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F4DD7">
        <w:rPr>
          <w:sz w:val="28"/>
          <w:szCs w:val="28"/>
        </w:rPr>
        <w:t>2</w:t>
      </w:r>
      <w:r>
        <w:rPr>
          <w:sz w:val="28"/>
          <w:szCs w:val="28"/>
        </w:rPr>
        <w:t xml:space="preserve">. Публичные слушания провести </w:t>
      </w:r>
      <w:r w:rsidR="00BF6B45">
        <w:rPr>
          <w:sz w:val="28"/>
          <w:szCs w:val="28"/>
        </w:rPr>
        <w:t xml:space="preserve"> </w:t>
      </w:r>
      <w:r w:rsidR="000C7556">
        <w:rPr>
          <w:sz w:val="28"/>
          <w:szCs w:val="28"/>
        </w:rPr>
        <w:t>14 июня</w:t>
      </w:r>
      <w:r w:rsidR="00F302EB">
        <w:rPr>
          <w:sz w:val="28"/>
          <w:szCs w:val="28"/>
        </w:rPr>
        <w:t xml:space="preserve"> 201</w:t>
      </w:r>
      <w:r w:rsidR="000C7556">
        <w:rPr>
          <w:sz w:val="28"/>
          <w:szCs w:val="28"/>
        </w:rPr>
        <w:t>6</w:t>
      </w:r>
      <w:r w:rsidR="00F302EB">
        <w:rPr>
          <w:sz w:val="28"/>
          <w:szCs w:val="28"/>
        </w:rPr>
        <w:t xml:space="preserve"> года в 15.00 часов по адресу: </w:t>
      </w:r>
      <w:proofErr w:type="gramStart"/>
      <w:r w:rsidR="00F302EB">
        <w:rPr>
          <w:sz w:val="28"/>
          <w:szCs w:val="28"/>
        </w:rPr>
        <w:t>Архангельская область, Шенкурский район, МО «</w:t>
      </w:r>
      <w:proofErr w:type="spellStart"/>
      <w:r w:rsidR="00F302EB">
        <w:rPr>
          <w:sz w:val="28"/>
          <w:szCs w:val="28"/>
        </w:rPr>
        <w:t>Шеговарское</w:t>
      </w:r>
      <w:proofErr w:type="spellEnd"/>
      <w:r w:rsidR="00F302EB">
        <w:rPr>
          <w:sz w:val="28"/>
          <w:szCs w:val="28"/>
        </w:rPr>
        <w:t xml:space="preserve">», с. </w:t>
      </w:r>
      <w:proofErr w:type="spellStart"/>
      <w:r w:rsidR="00F302EB">
        <w:rPr>
          <w:sz w:val="28"/>
          <w:szCs w:val="28"/>
        </w:rPr>
        <w:t>Шеговары</w:t>
      </w:r>
      <w:proofErr w:type="spellEnd"/>
      <w:r w:rsidR="00F302EB">
        <w:rPr>
          <w:sz w:val="28"/>
          <w:szCs w:val="28"/>
        </w:rPr>
        <w:t>, ул. Центральная, д. 54 (здание администрации).</w:t>
      </w:r>
      <w:proofErr w:type="gramEnd"/>
    </w:p>
    <w:p w:rsidR="00DF335C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25457">
        <w:rPr>
          <w:sz w:val="28"/>
          <w:szCs w:val="28"/>
        </w:rPr>
        <w:t>3</w:t>
      </w:r>
      <w:r>
        <w:rPr>
          <w:sz w:val="28"/>
          <w:szCs w:val="28"/>
        </w:rPr>
        <w:t>. Утвердить временную комиссию по проведению публичных слушаний по обсуждению проекта решения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«О внесении </w:t>
      </w:r>
      <w:r>
        <w:rPr>
          <w:sz w:val="28"/>
          <w:szCs w:val="28"/>
        </w:rPr>
        <w:lastRenderedPageBreak/>
        <w:t>изменени</w:t>
      </w:r>
      <w:r w:rsidR="000C7556">
        <w:rPr>
          <w:sz w:val="28"/>
          <w:szCs w:val="28"/>
        </w:rPr>
        <w:t>я</w:t>
      </w:r>
      <w:r>
        <w:rPr>
          <w:sz w:val="28"/>
          <w:szCs w:val="28"/>
        </w:rPr>
        <w:t xml:space="preserve"> в Устав муниципального образования 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 Шенкурского района Архангельской области» в следующем составе:</w:t>
      </w:r>
    </w:p>
    <w:p w:rsidR="00DF335C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Ольга Алексеевна – председатель Совета депутатов;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341E">
        <w:rPr>
          <w:sz w:val="28"/>
          <w:szCs w:val="28"/>
        </w:rPr>
        <w:t>Побединская Валентина Петровна – депутат Совета депутатов МО «</w:t>
      </w:r>
      <w:proofErr w:type="spellStart"/>
      <w:r w:rsidR="003F341E">
        <w:rPr>
          <w:sz w:val="28"/>
          <w:szCs w:val="28"/>
        </w:rPr>
        <w:t>Шеговарское</w:t>
      </w:r>
      <w:proofErr w:type="spellEnd"/>
      <w:r w:rsidR="003F341E">
        <w:rPr>
          <w:sz w:val="28"/>
          <w:szCs w:val="28"/>
        </w:rPr>
        <w:t>»;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F341E">
        <w:rPr>
          <w:sz w:val="28"/>
          <w:szCs w:val="28"/>
        </w:rPr>
        <w:t xml:space="preserve">    </w:t>
      </w:r>
      <w:proofErr w:type="spellStart"/>
      <w:r w:rsidR="003F341E">
        <w:rPr>
          <w:sz w:val="28"/>
          <w:szCs w:val="28"/>
        </w:rPr>
        <w:t>Котрехова</w:t>
      </w:r>
      <w:proofErr w:type="spellEnd"/>
      <w:r w:rsidR="003F341E">
        <w:rPr>
          <w:sz w:val="28"/>
          <w:szCs w:val="28"/>
        </w:rPr>
        <w:t xml:space="preserve"> Ольга Петровна – депутат Совета депутатов МО «</w:t>
      </w:r>
      <w:proofErr w:type="spellStart"/>
      <w:r w:rsidR="003F341E">
        <w:rPr>
          <w:sz w:val="28"/>
          <w:szCs w:val="28"/>
        </w:rPr>
        <w:t>Шеговарское</w:t>
      </w:r>
      <w:proofErr w:type="spellEnd"/>
      <w:r w:rsidR="003F341E">
        <w:rPr>
          <w:sz w:val="28"/>
          <w:szCs w:val="28"/>
        </w:rPr>
        <w:t>»;</w:t>
      </w:r>
    </w:p>
    <w:p w:rsidR="000D621A" w:rsidRDefault="00DF335C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621A">
        <w:rPr>
          <w:sz w:val="28"/>
          <w:szCs w:val="28"/>
        </w:rPr>
        <w:t>Истомина Мария Павловна – главный специалист администрации МО «</w:t>
      </w:r>
      <w:proofErr w:type="spellStart"/>
      <w:r w:rsidR="000D621A">
        <w:rPr>
          <w:sz w:val="28"/>
          <w:szCs w:val="28"/>
        </w:rPr>
        <w:t>Шеговарское</w:t>
      </w:r>
      <w:proofErr w:type="spellEnd"/>
      <w:r w:rsidR="000D621A">
        <w:rPr>
          <w:sz w:val="28"/>
          <w:szCs w:val="28"/>
        </w:rPr>
        <w:t>»;</w:t>
      </w:r>
    </w:p>
    <w:p w:rsidR="00DF335C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335C">
        <w:rPr>
          <w:sz w:val="28"/>
          <w:szCs w:val="28"/>
        </w:rPr>
        <w:t xml:space="preserve">  </w:t>
      </w:r>
      <w:r>
        <w:rPr>
          <w:sz w:val="28"/>
          <w:szCs w:val="28"/>
        </w:rPr>
        <w:t>Котова Елена Владимировна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25457">
        <w:rPr>
          <w:sz w:val="28"/>
          <w:szCs w:val="28"/>
        </w:rPr>
        <w:t>4</w:t>
      </w:r>
      <w:r>
        <w:rPr>
          <w:sz w:val="28"/>
          <w:szCs w:val="28"/>
        </w:rPr>
        <w:t>.  Установить, что приём письменных предложений по проекту решения Совета депутатов «О внесении изменени</w:t>
      </w:r>
      <w:r w:rsidR="000C7556">
        <w:rPr>
          <w:sz w:val="28"/>
          <w:szCs w:val="28"/>
        </w:rPr>
        <w:t>я</w:t>
      </w:r>
      <w:r>
        <w:rPr>
          <w:sz w:val="28"/>
          <w:szCs w:val="28"/>
        </w:rPr>
        <w:t xml:space="preserve"> в Устав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области» осуществляется в кабинете главы администрации в здании администрации по адресу: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»,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д. 54.</w:t>
      </w:r>
    </w:p>
    <w:p w:rsidR="000D621A" w:rsidRDefault="000D621A" w:rsidP="00EA4BA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Предложения по проекту решения принимаются </w:t>
      </w:r>
      <w:r w:rsidR="000C7556">
        <w:rPr>
          <w:sz w:val="28"/>
          <w:szCs w:val="28"/>
        </w:rPr>
        <w:t xml:space="preserve">с 25 мая </w:t>
      </w:r>
      <w:r w:rsidR="00B27DB0">
        <w:rPr>
          <w:sz w:val="28"/>
          <w:szCs w:val="28"/>
        </w:rPr>
        <w:t xml:space="preserve">по </w:t>
      </w:r>
      <w:r w:rsidR="000C7556">
        <w:rPr>
          <w:sz w:val="28"/>
          <w:szCs w:val="28"/>
        </w:rPr>
        <w:t>08 июня</w:t>
      </w:r>
      <w:r>
        <w:rPr>
          <w:sz w:val="28"/>
          <w:szCs w:val="28"/>
        </w:rPr>
        <w:t xml:space="preserve"> 201</w:t>
      </w:r>
      <w:r w:rsidR="000C7556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включительно, в рабочие дни с </w:t>
      </w:r>
      <w:r w:rsidR="00A25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9.00 </w:t>
      </w:r>
      <w:r w:rsidR="00A25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A2545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A25457">
        <w:rPr>
          <w:sz w:val="28"/>
          <w:szCs w:val="28"/>
        </w:rPr>
        <w:t>3</w:t>
      </w:r>
      <w:r>
        <w:rPr>
          <w:sz w:val="28"/>
          <w:szCs w:val="28"/>
        </w:rPr>
        <w:t>.00 час.</w:t>
      </w:r>
      <w:r w:rsidR="00B27DB0">
        <w:rPr>
          <w:sz w:val="28"/>
          <w:szCs w:val="28"/>
        </w:rPr>
        <w:t xml:space="preserve">, </w:t>
      </w:r>
      <w:r w:rsidR="00A25457">
        <w:rPr>
          <w:sz w:val="28"/>
          <w:szCs w:val="28"/>
        </w:rPr>
        <w:t xml:space="preserve">  с 14.00 </w:t>
      </w:r>
      <w:r w:rsidR="00B27DB0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="00A25457">
        <w:rPr>
          <w:sz w:val="28"/>
          <w:szCs w:val="28"/>
        </w:rPr>
        <w:t>до</w:t>
      </w:r>
      <w:proofErr w:type="gramEnd"/>
      <w:r w:rsidR="00A25457">
        <w:rPr>
          <w:sz w:val="28"/>
          <w:szCs w:val="28"/>
        </w:rPr>
        <w:t xml:space="preserve"> 17.00 час.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A25457">
        <w:rPr>
          <w:sz w:val="28"/>
          <w:szCs w:val="28"/>
        </w:rPr>
        <w:t>5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 Настоящее решение </w:t>
      </w:r>
      <w:r w:rsidR="000D621A">
        <w:rPr>
          <w:sz w:val="28"/>
          <w:szCs w:val="28"/>
        </w:rPr>
        <w:t>опубл</w:t>
      </w:r>
      <w:r w:rsidR="003F341E">
        <w:rPr>
          <w:sz w:val="28"/>
          <w:szCs w:val="28"/>
        </w:rPr>
        <w:t>иковать в «Информационном листе»</w:t>
      </w:r>
      <w:r w:rsidR="000D621A">
        <w:rPr>
          <w:sz w:val="28"/>
          <w:szCs w:val="28"/>
        </w:rPr>
        <w:t xml:space="preserve"> администрации МО «</w:t>
      </w:r>
      <w:proofErr w:type="spellStart"/>
      <w:r w:rsidR="000D621A">
        <w:rPr>
          <w:sz w:val="28"/>
          <w:szCs w:val="28"/>
        </w:rPr>
        <w:t>Шеговарское</w:t>
      </w:r>
      <w:proofErr w:type="spellEnd"/>
      <w:r w:rsidR="000D621A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Default="00855F6C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855F6C">
      <w:pPr>
        <w:spacing w:after="0"/>
        <w:rPr>
          <w:sz w:val="28"/>
          <w:szCs w:val="28"/>
        </w:rPr>
      </w:pPr>
    </w:p>
    <w:p w:rsidR="0012205F" w:rsidRDefault="0012205F" w:rsidP="0012205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</w:p>
    <w:p w:rsidR="0012205F" w:rsidRDefault="0012205F" w:rsidP="0012205F">
      <w:pPr>
        <w:jc w:val="center"/>
        <w:rPr>
          <w:b/>
          <w:sz w:val="28"/>
          <w:szCs w:val="28"/>
        </w:rPr>
      </w:pPr>
    </w:p>
    <w:p w:rsidR="0012205F" w:rsidRDefault="0012205F" w:rsidP="0012205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О Е К Т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______________________ сессия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«___»_____________20___ г.                                                                               №____</w:t>
      </w: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EA55A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изменения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proofErr w:type="gramEnd"/>
    </w:p>
    <w:p w:rsidR="00EA55A8" w:rsidRDefault="00EA55A8" w:rsidP="00EA55A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Устав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A55A8" w:rsidRDefault="00EA55A8" w:rsidP="00EA55A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района Архангельской области</w:t>
      </w:r>
    </w:p>
    <w:p w:rsidR="00EA55A8" w:rsidRDefault="00EA55A8" w:rsidP="00EA55A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55A8" w:rsidRDefault="00EA55A8" w:rsidP="00EA55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целях приведения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соответствие с изменениями в федеральном законодательстве, руководствуясь пунктом 1 части 10 статьи 35 Федерального закона от 06 октября 2003 года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b/>
          <w:sz w:val="28"/>
          <w:szCs w:val="28"/>
        </w:rPr>
        <w:t>р</w:t>
      </w:r>
      <w:proofErr w:type="gramEnd"/>
      <w:r>
        <w:rPr>
          <w:rFonts w:ascii="Times New Roman CYR" w:hAnsi="Times New Roman CYR" w:cs="Times New Roman CYR"/>
          <w:b/>
          <w:sz w:val="28"/>
          <w:szCs w:val="28"/>
        </w:rPr>
        <w:t xml:space="preserve"> е ш и л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EA55A8" w:rsidRDefault="00EA55A8" w:rsidP="00EA55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Внести в Устав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Шенкурского района Архангельской области, принятый решением  Совета депутатов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от 13.12.2012г. № 9 «О принятии Устава муниципального образования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зарегистрированный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A55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Управлением Министерства юстиции Российской Федерации по Архангельской области и Ненецкому автономному округу 26 декабря 2012 года за государственным регистрационным номером №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r>
        <w:rPr>
          <w:rFonts w:ascii="Times New Roman CYR" w:hAnsi="Times New Roman CYR" w:cs="Times New Roman CYR"/>
          <w:sz w:val="28"/>
          <w:szCs w:val="28"/>
        </w:rPr>
        <w:t xml:space="preserve"> 295263152012001, следующее изменение: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End"/>
    </w:p>
    <w:p w:rsidR="00EA55A8" w:rsidRDefault="00EA55A8" w:rsidP="00EA55A8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2 статьи 11 устава слова «муниципальных выборов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и депутатов» заменить словами «муниципальных выборов депутатов».</w:t>
      </w:r>
    </w:p>
    <w:p w:rsidR="00EA55A8" w:rsidRDefault="00EA55A8" w:rsidP="00EA55A8">
      <w:pPr>
        <w:pStyle w:val="a7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Направить настоящее решение для государственной регистрации в Управление Министерства юстиции Российской Федерации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 Архангельской области и Ненецкому автономному округу в порядке, установленном Федеральным законом от 21.07.2005 № 97-ФЗ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государственной регистрации Уставов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EA55A8" w:rsidRDefault="00EA55A8" w:rsidP="00EA55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 xml:space="preserve">Настоящее решение вступает силу со дня его официального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EA55A8" w:rsidRDefault="00EA55A8" w:rsidP="00EA5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5A8" w:rsidRDefault="00EA55A8" w:rsidP="00EA5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5A8" w:rsidRDefault="00EA55A8" w:rsidP="00EA5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5A8" w:rsidRDefault="00EA55A8" w:rsidP="00EA5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EA55A8" w:rsidRDefault="00EA55A8" w:rsidP="00EA55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55A8" w:rsidRDefault="00EA55A8" w:rsidP="00EA55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55A8" w:rsidRDefault="00EA55A8" w:rsidP="00EA5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EA5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EA5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EA5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A8" w:rsidRDefault="00EA55A8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Pr="009475F8" w:rsidRDefault="0012205F" w:rsidP="00855F6C">
      <w:pPr>
        <w:spacing w:after="0"/>
        <w:rPr>
          <w:sz w:val="28"/>
          <w:szCs w:val="28"/>
        </w:rPr>
      </w:pPr>
    </w:p>
    <w:sectPr w:rsidR="0012205F" w:rsidRPr="009475F8" w:rsidSect="00A254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C7556"/>
    <w:rsid w:val="000D621A"/>
    <w:rsid w:val="000E5420"/>
    <w:rsid w:val="000E7DF3"/>
    <w:rsid w:val="0012205F"/>
    <w:rsid w:val="00161863"/>
    <w:rsid w:val="001D4051"/>
    <w:rsid w:val="001D44D5"/>
    <w:rsid w:val="001D7566"/>
    <w:rsid w:val="001F3EF4"/>
    <w:rsid w:val="001F4DD7"/>
    <w:rsid w:val="00251F7E"/>
    <w:rsid w:val="002A659F"/>
    <w:rsid w:val="002D3125"/>
    <w:rsid w:val="00332AD8"/>
    <w:rsid w:val="00355920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F6708"/>
    <w:rsid w:val="00A25457"/>
    <w:rsid w:val="00A3056F"/>
    <w:rsid w:val="00A5340C"/>
    <w:rsid w:val="00A61132"/>
    <w:rsid w:val="00AB0F96"/>
    <w:rsid w:val="00B03507"/>
    <w:rsid w:val="00B27DB0"/>
    <w:rsid w:val="00BA5572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34213"/>
    <w:rsid w:val="00D928B7"/>
    <w:rsid w:val="00DD174E"/>
    <w:rsid w:val="00DF335C"/>
    <w:rsid w:val="00E22F8D"/>
    <w:rsid w:val="00E7422E"/>
    <w:rsid w:val="00EA4BA9"/>
    <w:rsid w:val="00EA55A8"/>
    <w:rsid w:val="00F0425C"/>
    <w:rsid w:val="00F15EDE"/>
    <w:rsid w:val="00F302EB"/>
    <w:rsid w:val="00F32C5B"/>
    <w:rsid w:val="00F376FE"/>
    <w:rsid w:val="00F575F4"/>
    <w:rsid w:val="00F9368E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47B76-7D24-4C03-835F-800E0A453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2016-06-01T11:53:00Z</cp:lastPrinted>
  <dcterms:created xsi:type="dcterms:W3CDTF">2014-11-26T05:29:00Z</dcterms:created>
  <dcterms:modified xsi:type="dcterms:W3CDTF">2016-06-01T12:56:00Z</dcterms:modified>
</cp:coreProperties>
</file>